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05942" w:rsidRPr="007E2C9C" w:rsidRDefault="000B7D75">
      <w:pPr>
        <w:pStyle w:val="aa"/>
        <w:rPr>
          <w:rFonts w:ascii="Verdana" w:hAnsi="Verdana"/>
        </w:rPr>
      </w:pPr>
      <w:r>
        <w:rPr>
          <w:rFonts w:ascii="Verdana" w:hAnsi="Verdana"/>
        </w:rPr>
        <w:t xml:space="preserve">Structure 4 cis </w:t>
      </w:r>
      <w:proofErr w:type="spellStart"/>
      <w:r w:rsidR="00607949" w:rsidRPr="007E2C9C">
        <w:rPr>
          <w:rFonts w:ascii="Verdana" w:hAnsi="Verdana"/>
        </w:rPr>
        <w:t>Ionisation</w:t>
      </w:r>
      <w:proofErr w:type="spellEnd"/>
      <w:r w:rsidR="00607949" w:rsidRPr="007E2C9C">
        <w:rPr>
          <w:rFonts w:ascii="Verdana" w:hAnsi="Verdana"/>
        </w:rPr>
        <w:t xml:space="preserve"> potentials</w:t>
      </w:r>
    </w:p>
    <w:tbl>
      <w:tblPr>
        <w:tblStyle w:val="aff0"/>
        <w:tblW w:w="29571" w:type="dxa"/>
        <w:tblLook w:val="04A0" w:firstRow="1" w:lastRow="0" w:firstColumn="1" w:lastColumn="0" w:noHBand="0" w:noVBand="1"/>
      </w:tblPr>
      <w:tblGrid>
        <w:gridCol w:w="1751"/>
        <w:gridCol w:w="6966"/>
        <w:gridCol w:w="1963"/>
        <w:gridCol w:w="1407"/>
        <w:gridCol w:w="1651"/>
        <w:gridCol w:w="1655"/>
        <w:gridCol w:w="1752"/>
        <w:gridCol w:w="7575"/>
        <w:gridCol w:w="1964"/>
        <w:gridCol w:w="1236"/>
        <w:gridCol w:w="1651"/>
      </w:tblGrid>
      <w:tr w:rsidR="008958A3" w:rsidRPr="007E2C9C" w:rsidTr="007E2C9C">
        <w:trPr>
          <w:trHeight w:val="1319"/>
        </w:trPr>
        <w:tc>
          <w:tcPr>
            <w:tcW w:w="2983" w:type="dxa"/>
            <w:vAlign w:val="center"/>
          </w:tcPr>
          <w:p w:rsidR="00305942" w:rsidRPr="007E2C9C" w:rsidRDefault="00607949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Name</w:t>
            </w:r>
          </w:p>
        </w:tc>
        <w:tc>
          <w:tcPr>
            <w:tcW w:w="1986" w:type="dxa"/>
            <w:vAlign w:val="center"/>
          </w:tcPr>
          <w:p w:rsidR="00305942" w:rsidRPr="007E2C9C" w:rsidRDefault="00607949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Image</w:t>
            </w:r>
          </w:p>
        </w:tc>
        <w:tc>
          <w:tcPr>
            <w:tcW w:w="3345" w:type="dxa"/>
            <w:vAlign w:val="center"/>
          </w:tcPr>
          <w:p w:rsidR="00305942" w:rsidRPr="007E2C9C" w:rsidRDefault="00607949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Abs. energy</w:t>
            </w:r>
          </w:p>
        </w:tc>
        <w:tc>
          <w:tcPr>
            <w:tcW w:w="2397" w:type="dxa"/>
            <w:vAlign w:val="center"/>
          </w:tcPr>
          <w:p w:rsidR="00305942" w:rsidRPr="007E2C9C" w:rsidRDefault="00607949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Rel. energy among neutrals</w:t>
            </w:r>
          </w:p>
        </w:tc>
        <w:tc>
          <w:tcPr>
            <w:tcW w:w="2811" w:type="dxa"/>
            <w:tcBorders>
              <w:right w:val="single" w:sz="24" w:space="0" w:color="4F81BD" w:themeColor="accent1"/>
            </w:tcBorders>
            <w:vAlign w:val="center"/>
          </w:tcPr>
          <w:p w:rsidR="00305942" w:rsidRPr="007E2C9C" w:rsidRDefault="00607949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Geometry</w:t>
            </w:r>
          </w:p>
        </w:tc>
        <w:tc>
          <w:tcPr>
            <w:tcW w:w="2819" w:type="dxa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305942" w:rsidRPr="007E2C9C" w:rsidRDefault="00607949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Ionization energy</w:t>
            </w:r>
          </w:p>
        </w:tc>
        <w:tc>
          <w:tcPr>
            <w:tcW w:w="2983" w:type="dxa"/>
            <w:tcBorders>
              <w:left w:val="single" w:sz="24" w:space="0" w:color="4F81BD" w:themeColor="accent1"/>
            </w:tcBorders>
            <w:vAlign w:val="center"/>
          </w:tcPr>
          <w:p w:rsidR="00305942" w:rsidRPr="007E2C9C" w:rsidRDefault="00607949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Name</w:t>
            </w:r>
          </w:p>
        </w:tc>
        <w:tc>
          <w:tcPr>
            <w:tcW w:w="1986" w:type="dxa"/>
            <w:vAlign w:val="center"/>
          </w:tcPr>
          <w:p w:rsidR="00305942" w:rsidRPr="007E2C9C" w:rsidRDefault="00607949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Image</w:t>
            </w:r>
          </w:p>
        </w:tc>
        <w:tc>
          <w:tcPr>
            <w:tcW w:w="3345" w:type="dxa"/>
            <w:vAlign w:val="center"/>
          </w:tcPr>
          <w:p w:rsidR="00305942" w:rsidRPr="007E2C9C" w:rsidRDefault="00607949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Abs. energy</w:t>
            </w:r>
          </w:p>
        </w:tc>
        <w:tc>
          <w:tcPr>
            <w:tcW w:w="2105" w:type="dxa"/>
            <w:vAlign w:val="center"/>
          </w:tcPr>
          <w:p w:rsidR="00305942" w:rsidRPr="007E2C9C" w:rsidRDefault="00607949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Rel. energy among ions</w:t>
            </w:r>
          </w:p>
        </w:tc>
        <w:tc>
          <w:tcPr>
            <w:tcW w:w="2811" w:type="dxa"/>
            <w:vAlign w:val="center"/>
          </w:tcPr>
          <w:p w:rsidR="00305942" w:rsidRPr="007E2C9C" w:rsidRDefault="00607949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Geometry</w:t>
            </w:r>
          </w:p>
        </w:tc>
      </w:tr>
      <w:tr w:rsidR="008958A3" w:rsidRPr="007E2C9C" w:rsidTr="004153ED">
        <w:trPr>
          <w:trHeight w:val="2452"/>
        </w:trPr>
        <w:tc>
          <w:tcPr>
            <w:tcW w:w="298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Conformer 1 (neutral)</w:t>
            </w:r>
          </w:p>
        </w:tc>
        <w:tc>
          <w:tcPr>
            <w:tcW w:w="198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70F96" w:rsidRPr="007E2C9C" w:rsidRDefault="008958A3" w:rsidP="007E2C9C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283390" cy="2067684"/>
                  <wp:effectExtent l="0" t="0" r="3175" b="889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Neutral 1.pn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4224" cy="20777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4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-287.290001</w:t>
            </w:r>
          </w:p>
        </w:tc>
        <w:tc>
          <w:tcPr>
            <w:tcW w:w="239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16.87</w:t>
            </w:r>
          </w:p>
        </w:tc>
        <w:tc>
          <w:tcPr>
            <w:tcW w:w="2811" w:type="dxa"/>
            <w:tcBorders>
              <w:top w:val="single" w:sz="4" w:space="0" w:color="auto"/>
              <w:bottom w:val="single" w:sz="4" w:space="0" w:color="auto"/>
              <w:right w:val="single" w:sz="24" w:space="0" w:color="4F81BD" w:themeColor="accent1"/>
            </w:tcBorders>
            <w:vAlign w:val="center"/>
          </w:tcPr>
          <w:p w:rsidR="00876F37" w:rsidRDefault="00876F37" w:rsidP="00876F37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A3729C">
              <w:rPr>
                <w:rFonts w:ascii="Verdana" w:hAnsi="Verdana"/>
              </w:rPr>
              <w:t xml:space="preserve"> -67</w:t>
            </w:r>
            <w:r w:rsidR="00217423">
              <w:rPr>
                <w:rFonts w:ascii="Verdana" w:hAnsi="Verdana"/>
              </w:rPr>
              <w:t>°</w:t>
            </w:r>
          </w:p>
          <w:p w:rsidR="00876F37" w:rsidRDefault="00876F37" w:rsidP="00876F37">
            <w:pPr>
              <w:jc w:val="center"/>
              <w:rPr>
                <w:rFonts w:ascii="Verdana" w:hAnsi="Verdana"/>
              </w:rPr>
            </w:pPr>
          </w:p>
          <w:p w:rsidR="00070F96" w:rsidRPr="007E2C9C" w:rsidRDefault="00876F37" w:rsidP="00876F37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>
              <w:rPr>
                <w:rFonts w:ascii="Verdana" w:hAnsi="Verdana"/>
              </w:rPr>
              <w:t xml:space="preserve"> </w:t>
            </w:r>
            <w:r w:rsidR="00A3729C">
              <w:rPr>
                <w:rFonts w:ascii="Verdana" w:hAnsi="Verdana"/>
              </w:rPr>
              <w:t>130</w:t>
            </w:r>
            <w:r w:rsidR="00217423">
              <w:rPr>
                <w:rFonts w:ascii="Verdana" w:hAnsi="Verdana"/>
              </w:rPr>
              <w:t>°</w:t>
            </w:r>
          </w:p>
        </w:tc>
        <w:tc>
          <w:tcPr>
            <w:tcW w:w="2819" w:type="dxa"/>
            <w:tcBorders>
              <w:top w:val="single" w:sz="4" w:space="0" w:color="auto"/>
              <w:left w:val="single" w:sz="24" w:space="0" w:color="4F81BD" w:themeColor="accent1"/>
              <w:bottom w:val="single" w:sz="4" w:space="0" w:color="auto"/>
              <w:right w:val="single" w:sz="24" w:space="0" w:color="4F81BD" w:themeColor="accent1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8.57</w:t>
            </w:r>
          </w:p>
        </w:tc>
        <w:tc>
          <w:tcPr>
            <w:tcW w:w="2983" w:type="dxa"/>
            <w:vMerge w:val="restart"/>
            <w:tcBorders>
              <w:top w:val="single" w:sz="4" w:space="0" w:color="auto"/>
              <w:left w:val="single" w:sz="24" w:space="0" w:color="4F81BD" w:themeColor="accent1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Conformer 1 (ion)</w:t>
            </w:r>
          </w:p>
        </w:tc>
        <w:tc>
          <w:tcPr>
            <w:tcW w:w="1986" w:type="dxa"/>
            <w:vMerge w:val="restart"/>
            <w:tcBorders>
              <w:top w:val="single" w:sz="4" w:space="0" w:color="auto"/>
            </w:tcBorders>
            <w:vAlign w:val="center"/>
          </w:tcPr>
          <w:p w:rsidR="00070F96" w:rsidRPr="007E2C9C" w:rsidRDefault="008958A3" w:rsidP="007E2C9C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672968" cy="2255742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on 1.pn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7195" cy="2262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45" w:type="dxa"/>
            <w:vMerge w:val="restart"/>
            <w:tcBorders>
              <w:top w:val="single" w:sz="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-286.975132</w:t>
            </w:r>
          </w:p>
        </w:tc>
        <w:tc>
          <w:tcPr>
            <w:tcW w:w="2105" w:type="dxa"/>
            <w:vMerge w:val="restart"/>
            <w:tcBorders>
              <w:top w:val="single" w:sz="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0.45</w:t>
            </w:r>
          </w:p>
        </w:tc>
        <w:tc>
          <w:tcPr>
            <w:tcW w:w="2811" w:type="dxa"/>
            <w:vMerge w:val="restart"/>
            <w:tcBorders>
              <w:top w:val="single" w:sz="4" w:space="0" w:color="auto"/>
            </w:tcBorders>
            <w:vAlign w:val="center"/>
          </w:tcPr>
          <w:p w:rsidR="00876F37" w:rsidRDefault="00876F37" w:rsidP="00876F37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C56D19">
              <w:rPr>
                <w:rFonts w:ascii="Verdana" w:hAnsi="Verdana"/>
              </w:rPr>
              <w:t xml:space="preserve"> 19</w:t>
            </w:r>
            <w:r w:rsidR="00217423">
              <w:rPr>
                <w:rFonts w:ascii="Verdana" w:hAnsi="Verdana"/>
              </w:rPr>
              <w:t>°</w:t>
            </w:r>
            <w:r>
              <w:rPr>
                <w:rFonts w:ascii="Verdana" w:hAnsi="Verdana"/>
              </w:rPr>
              <w:t xml:space="preserve"> </w:t>
            </w:r>
          </w:p>
          <w:p w:rsidR="00876F37" w:rsidRDefault="00876F37" w:rsidP="00876F37">
            <w:pPr>
              <w:jc w:val="center"/>
              <w:rPr>
                <w:rFonts w:ascii="Verdana" w:hAnsi="Verdana"/>
              </w:rPr>
            </w:pPr>
          </w:p>
          <w:p w:rsidR="00070F96" w:rsidRPr="007E2C9C" w:rsidRDefault="00876F37" w:rsidP="00876F37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C56D19">
              <w:rPr>
                <w:rFonts w:ascii="Verdana" w:hAnsi="Verdana"/>
              </w:rPr>
              <w:t xml:space="preserve"> 94</w:t>
            </w:r>
            <w:r w:rsidR="00217423">
              <w:rPr>
                <w:rFonts w:ascii="Verdana" w:hAnsi="Verdana"/>
              </w:rPr>
              <w:t>°</w:t>
            </w:r>
          </w:p>
        </w:tc>
      </w:tr>
      <w:tr w:rsidR="008958A3" w:rsidRPr="007E2C9C" w:rsidTr="00384EFE">
        <w:trPr>
          <w:trHeight w:val="2452"/>
        </w:trPr>
        <w:tc>
          <w:tcPr>
            <w:tcW w:w="2983" w:type="dxa"/>
            <w:tcBorders>
              <w:bottom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Conformer 2 (neutral)</w:t>
            </w:r>
          </w:p>
        </w:tc>
        <w:tc>
          <w:tcPr>
            <w:tcW w:w="1986" w:type="dxa"/>
            <w:tcBorders>
              <w:bottom w:val="single" w:sz="24" w:space="0" w:color="auto"/>
            </w:tcBorders>
            <w:vAlign w:val="center"/>
          </w:tcPr>
          <w:p w:rsidR="00070F96" w:rsidRPr="007E2C9C" w:rsidRDefault="008958A3" w:rsidP="007E2C9C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184987" cy="2020183"/>
                  <wp:effectExtent l="0" t="0" r="635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Neutral 2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1180" cy="20376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45" w:type="dxa"/>
            <w:tcBorders>
              <w:bottom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-287.291471</w:t>
            </w:r>
          </w:p>
        </w:tc>
        <w:tc>
          <w:tcPr>
            <w:tcW w:w="2397" w:type="dxa"/>
            <w:tcBorders>
              <w:bottom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13.01</w:t>
            </w:r>
          </w:p>
        </w:tc>
        <w:tc>
          <w:tcPr>
            <w:tcW w:w="2811" w:type="dxa"/>
            <w:tcBorders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876F37" w:rsidRDefault="00876F37" w:rsidP="00876F37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A3729C">
              <w:rPr>
                <w:rFonts w:ascii="Verdana" w:hAnsi="Verdana"/>
              </w:rPr>
              <w:t xml:space="preserve"> 51</w:t>
            </w:r>
            <w:r w:rsidR="00217423">
              <w:rPr>
                <w:rFonts w:ascii="Verdana" w:hAnsi="Verdana"/>
              </w:rPr>
              <w:t>°</w:t>
            </w:r>
            <w:r>
              <w:rPr>
                <w:rFonts w:ascii="Verdana" w:hAnsi="Verdana"/>
              </w:rPr>
              <w:t xml:space="preserve"> </w:t>
            </w:r>
          </w:p>
          <w:p w:rsidR="00876F37" w:rsidRDefault="00876F37" w:rsidP="00876F37">
            <w:pPr>
              <w:jc w:val="center"/>
              <w:rPr>
                <w:rFonts w:ascii="Verdana" w:hAnsi="Verdana"/>
              </w:rPr>
            </w:pPr>
          </w:p>
          <w:p w:rsidR="00070F96" w:rsidRPr="00AB7FD4" w:rsidRDefault="00876F37" w:rsidP="00876F37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A3729C">
              <w:rPr>
                <w:rFonts w:ascii="Verdana" w:hAnsi="Verdana"/>
              </w:rPr>
              <w:t xml:space="preserve"> 102</w:t>
            </w:r>
            <w:r w:rsidR="00217423">
              <w:rPr>
                <w:rFonts w:ascii="Verdana" w:hAnsi="Verdana"/>
              </w:rPr>
              <w:t>°</w:t>
            </w:r>
          </w:p>
        </w:tc>
        <w:tc>
          <w:tcPr>
            <w:tcW w:w="2819" w:type="dxa"/>
            <w:tcBorders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8.61</w:t>
            </w:r>
          </w:p>
        </w:tc>
        <w:tc>
          <w:tcPr>
            <w:tcW w:w="2983" w:type="dxa"/>
            <w:vMerge/>
            <w:tcBorders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86" w:type="dxa"/>
            <w:vMerge/>
            <w:tcBorders>
              <w:bottom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3345" w:type="dxa"/>
            <w:vMerge/>
            <w:tcBorders>
              <w:bottom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105" w:type="dxa"/>
            <w:vMerge/>
            <w:tcBorders>
              <w:bottom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811" w:type="dxa"/>
            <w:vMerge/>
            <w:tcBorders>
              <w:bottom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</w:p>
        </w:tc>
      </w:tr>
      <w:tr w:rsidR="008958A3" w:rsidRPr="007E2C9C" w:rsidTr="00384EFE">
        <w:trPr>
          <w:trHeight w:val="2452"/>
        </w:trPr>
        <w:tc>
          <w:tcPr>
            <w:tcW w:w="2983" w:type="dxa"/>
            <w:tcBorders>
              <w:top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Conformer 3 (neutral)</w:t>
            </w:r>
          </w:p>
        </w:tc>
        <w:tc>
          <w:tcPr>
            <w:tcW w:w="1986" w:type="dxa"/>
            <w:tcBorders>
              <w:top w:val="single" w:sz="24" w:space="0" w:color="auto"/>
            </w:tcBorders>
            <w:vAlign w:val="center"/>
          </w:tcPr>
          <w:p w:rsidR="00070F96" w:rsidRPr="007E2C9C" w:rsidRDefault="008958A3" w:rsidP="007E2C9C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061983" cy="1960806"/>
                  <wp:effectExtent l="0" t="0" r="0" b="190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Neutral 3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9597" cy="19741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45" w:type="dxa"/>
            <w:tcBorders>
              <w:top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-287.294833</w:t>
            </w:r>
          </w:p>
        </w:tc>
        <w:tc>
          <w:tcPr>
            <w:tcW w:w="2397" w:type="dxa"/>
            <w:tcBorders>
              <w:top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4.19</w:t>
            </w:r>
          </w:p>
        </w:tc>
        <w:tc>
          <w:tcPr>
            <w:tcW w:w="2811" w:type="dxa"/>
            <w:tcBorders>
              <w:top w:val="single" w:sz="24" w:space="0" w:color="auto"/>
              <w:right w:val="single" w:sz="24" w:space="0" w:color="4F81BD" w:themeColor="accent1"/>
            </w:tcBorders>
            <w:vAlign w:val="center"/>
          </w:tcPr>
          <w:p w:rsidR="00876F37" w:rsidRDefault="00876F37" w:rsidP="00876F37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A3729C">
              <w:rPr>
                <w:rFonts w:ascii="Verdana" w:hAnsi="Verdana"/>
              </w:rPr>
              <w:t xml:space="preserve"> 179</w:t>
            </w:r>
            <w:r w:rsidR="00217423">
              <w:rPr>
                <w:rFonts w:ascii="Verdana" w:hAnsi="Verdana"/>
              </w:rPr>
              <w:t>°</w:t>
            </w:r>
            <w:r>
              <w:rPr>
                <w:rFonts w:ascii="Verdana" w:hAnsi="Verdana"/>
              </w:rPr>
              <w:t xml:space="preserve"> </w:t>
            </w:r>
          </w:p>
          <w:p w:rsidR="00876F37" w:rsidRDefault="00876F37" w:rsidP="00876F37">
            <w:pPr>
              <w:jc w:val="center"/>
              <w:rPr>
                <w:rFonts w:ascii="Verdana" w:hAnsi="Verdana"/>
              </w:rPr>
            </w:pPr>
          </w:p>
          <w:p w:rsidR="00070F96" w:rsidRPr="007E2C9C" w:rsidRDefault="00876F37" w:rsidP="00876F37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A3729C">
              <w:rPr>
                <w:rFonts w:ascii="Verdana" w:hAnsi="Verdana"/>
              </w:rPr>
              <w:t xml:space="preserve"> -169</w:t>
            </w:r>
            <w:r w:rsidR="00217423">
              <w:rPr>
                <w:rFonts w:ascii="Verdana" w:hAnsi="Verdana"/>
              </w:rPr>
              <w:t>°</w:t>
            </w:r>
          </w:p>
        </w:tc>
        <w:tc>
          <w:tcPr>
            <w:tcW w:w="2819" w:type="dxa"/>
            <w:tcBorders>
              <w:top w:val="single" w:sz="24" w:space="0" w:color="auto"/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8.69</w:t>
            </w:r>
          </w:p>
        </w:tc>
        <w:tc>
          <w:tcPr>
            <w:tcW w:w="2983" w:type="dxa"/>
            <w:vMerge w:val="restart"/>
            <w:tcBorders>
              <w:top w:val="single" w:sz="24" w:space="0" w:color="auto"/>
              <w:left w:val="single" w:sz="24" w:space="0" w:color="4F81BD" w:themeColor="accent1"/>
            </w:tcBorders>
            <w:vAlign w:val="center"/>
          </w:tcPr>
          <w:p w:rsidR="00070F96" w:rsidRPr="007E2C9C" w:rsidRDefault="00F03217" w:rsidP="007E2C9C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2</w:t>
            </w:r>
            <w:r w:rsidR="00070F96" w:rsidRPr="007E2C9C">
              <w:rPr>
                <w:rFonts w:ascii="Verdana" w:hAnsi="Verdana"/>
              </w:rPr>
              <w:t xml:space="preserve"> (ion)</w:t>
            </w:r>
          </w:p>
        </w:tc>
        <w:tc>
          <w:tcPr>
            <w:tcW w:w="1986" w:type="dxa"/>
            <w:vMerge w:val="restart"/>
            <w:tcBorders>
              <w:top w:val="single" w:sz="24" w:space="0" w:color="auto"/>
            </w:tcBorders>
            <w:vAlign w:val="center"/>
          </w:tcPr>
          <w:p w:rsidR="00070F96" w:rsidRPr="007E2C9C" w:rsidRDefault="008958A3" w:rsidP="007E2C9C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542208" cy="2192621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on 3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60897" cy="2201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45" w:type="dxa"/>
            <w:vMerge w:val="restart"/>
            <w:tcBorders>
              <w:top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-286.975303</w:t>
            </w:r>
          </w:p>
        </w:tc>
        <w:tc>
          <w:tcPr>
            <w:tcW w:w="2105" w:type="dxa"/>
            <w:vMerge w:val="restart"/>
            <w:tcBorders>
              <w:top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0.0</w:t>
            </w:r>
          </w:p>
        </w:tc>
        <w:tc>
          <w:tcPr>
            <w:tcW w:w="2811" w:type="dxa"/>
            <w:vMerge w:val="restart"/>
            <w:tcBorders>
              <w:top w:val="single" w:sz="24" w:space="0" w:color="auto"/>
            </w:tcBorders>
            <w:vAlign w:val="center"/>
          </w:tcPr>
          <w:p w:rsidR="00876F37" w:rsidRDefault="00876F37" w:rsidP="00876F37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C56D19">
              <w:rPr>
                <w:rFonts w:ascii="Verdana" w:hAnsi="Verdana"/>
              </w:rPr>
              <w:t xml:space="preserve"> -152</w:t>
            </w:r>
            <w:r w:rsidR="00217423">
              <w:rPr>
                <w:rFonts w:ascii="Verdana" w:hAnsi="Verdana"/>
              </w:rPr>
              <w:t>°</w:t>
            </w:r>
          </w:p>
          <w:p w:rsidR="00876F37" w:rsidRDefault="00876F37" w:rsidP="00876F37">
            <w:pPr>
              <w:jc w:val="center"/>
              <w:rPr>
                <w:rFonts w:ascii="Verdana" w:hAnsi="Verdana"/>
              </w:rPr>
            </w:pPr>
          </w:p>
          <w:p w:rsidR="00070F96" w:rsidRPr="007E2C9C" w:rsidRDefault="00876F37" w:rsidP="00876F37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C56D19">
              <w:rPr>
                <w:rFonts w:ascii="Verdana" w:hAnsi="Verdana"/>
              </w:rPr>
              <w:t xml:space="preserve"> 159</w:t>
            </w:r>
            <w:r w:rsidR="00217423">
              <w:rPr>
                <w:rFonts w:ascii="Verdana" w:hAnsi="Verdana"/>
              </w:rPr>
              <w:t>°</w:t>
            </w:r>
            <w:bookmarkStart w:id="0" w:name="_GoBack"/>
            <w:bookmarkEnd w:id="0"/>
          </w:p>
        </w:tc>
      </w:tr>
      <w:tr w:rsidR="008958A3" w:rsidRPr="007E2C9C" w:rsidTr="001A5738">
        <w:trPr>
          <w:trHeight w:val="2421"/>
        </w:trPr>
        <w:tc>
          <w:tcPr>
            <w:tcW w:w="2983" w:type="dxa"/>
            <w:tcBorders>
              <w:bottom w:val="single" w:sz="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Conformer 4 (neutral)</w:t>
            </w:r>
          </w:p>
        </w:tc>
        <w:tc>
          <w:tcPr>
            <w:tcW w:w="1986" w:type="dxa"/>
            <w:tcBorders>
              <w:bottom w:val="single" w:sz="4" w:space="0" w:color="auto"/>
            </w:tcBorders>
            <w:vAlign w:val="center"/>
          </w:tcPr>
          <w:p w:rsidR="00070F96" w:rsidRPr="007E2C9C" w:rsidRDefault="008958A3" w:rsidP="007E2C9C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283390" cy="2067684"/>
                  <wp:effectExtent l="0" t="0" r="3175" b="889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Neutral 4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7312" cy="2079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45" w:type="dxa"/>
            <w:tcBorders>
              <w:bottom w:val="single" w:sz="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-287.290397</w:t>
            </w:r>
          </w:p>
        </w:tc>
        <w:tc>
          <w:tcPr>
            <w:tcW w:w="2397" w:type="dxa"/>
            <w:tcBorders>
              <w:bottom w:val="single" w:sz="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15.83</w:t>
            </w:r>
          </w:p>
        </w:tc>
        <w:tc>
          <w:tcPr>
            <w:tcW w:w="2811" w:type="dxa"/>
            <w:tcBorders>
              <w:bottom w:val="single" w:sz="4" w:space="0" w:color="auto"/>
              <w:right w:val="single" w:sz="24" w:space="0" w:color="4F81BD" w:themeColor="accent1"/>
            </w:tcBorders>
            <w:vAlign w:val="center"/>
          </w:tcPr>
          <w:p w:rsidR="00876F37" w:rsidRDefault="00876F37" w:rsidP="00876F37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A3729C">
              <w:rPr>
                <w:rFonts w:ascii="Verdana" w:hAnsi="Verdana"/>
              </w:rPr>
              <w:t xml:space="preserve"> -56</w:t>
            </w:r>
            <w:r w:rsidR="00217423">
              <w:rPr>
                <w:rFonts w:ascii="Verdana" w:hAnsi="Verdana"/>
              </w:rPr>
              <w:t>°</w:t>
            </w:r>
          </w:p>
          <w:p w:rsidR="00876F37" w:rsidRDefault="00876F37" w:rsidP="00876F37">
            <w:pPr>
              <w:jc w:val="center"/>
              <w:rPr>
                <w:rFonts w:ascii="Verdana" w:hAnsi="Verdana"/>
              </w:rPr>
            </w:pPr>
          </w:p>
          <w:p w:rsidR="00070F96" w:rsidRPr="007E2C9C" w:rsidRDefault="00876F37" w:rsidP="00876F37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A3729C">
              <w:rPr>
                <w:rFonts w:ascii="Verdana" w:hAnsi="Verdana"/>
              </w:rPr>
              <w:t xml:space="preserve"> -95</w:t>
            </w:r>
            <w:r w:rsidR="00217423">
              <w:rPr>
                <w:rFonts w:ascii="Verdana" w:hAnsi="Verdana"/>
              </w:rPr>
              <w:t>°</w:t>
            </w:r>
          </w:p>
        </w:tc>
        <w:tc>
          <w:tcPr>
            <w:tcW w:w="2819" w:type="dxa"/>
            <w:tcBorders>
              <w:left w:val="single" w:sz="24" w:space="0" w:color="4F81BD" w:themeColor="accent1"/>
              <w:bottom w:val="single" w:sz="4" w:space="0" w:color="auto"/>
              <w:right w:val="single" w:sz="24" w:space="0" w:color="4F81BD" w:themeColor="accent1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8.57</w:t>
            </w:r>
          </w:p>
        </w:tc>
        <w:tc>
          <w:tcPr>
            <w:tcW w:w="2983" w:type="dxa"/>
            <w:vMerge/>
            <w:tcBorders>
              <w:left w:val="single" w:sz="24" w:space="0" w:color="4F81BD" w:themeColor="accent1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86" w:type="dxa"/>
            <w:vMerge/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3345" w:type="dxa"/>
            <w:vMerge/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105" w:type="dxa"/>
            <w:vMerge/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811" w:type="dxa"/>
            <w:vMerge/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</w:p>
        </w:tc>
      </w:tr>
      <w:tr w:rsidR="008958A3" w:rsidRPr="007E2C9C" w:rsidTr="00F26C0D">
        <w:trPr>
          <w:trHeight w:val="2452"/>
        </w:trPr>
        <w:tc>
          <w:tcPr>
            <w:tcW w:w="2983" w:type="dxa"/>
            <w:tcBorders>
              <w:bottom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Conformer 5 (neutral)</w:t>
            </w:r>
          </w:p>
        </w:tc>
        <w:tc>
          <w:tcPr>
            <w:tcW w:w="1986" w:type="dxa"/>
            <w:tcBorders>
              <w:bottom w:val="single" w:sz="24" w:space="0" w:color="auto"/>
            </w:tcBorders>
            <w:vAlign w:val="center"/>
          </w:tcPr>
          <w:p w:rsidR="00070F96" w:rsidRPr="007E2C9C" w:rsidRDefault="008958A3" w:rsidP="007E2C9C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201176" cy="2027998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Neutral 5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36937" cy="2045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45" w:type="dxa"/>
            <w:tcBorders>
              <w:bottom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-287.296426</w:t>
            </w:r>
          </w:p>
        </w:tc>
        <w:tc>
          <w:tcPr>
            <w:tcW w:w="2397" w:type="dxa"/>
            <w:tcBorders>
              <w:bottom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0.0</w:t>
            </w:r>
          </w:p>
        </w:tc>
        <w:tc>
          <w:tcPr>
            <w:tcW w:w="2811" w:type="dxa"/>
            <w:tcBorders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876F37" w:rsidRDefault="00876F37" w:rsidP="00876F37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B60ECF">
              <w:rPr>
                <w:rFonts w:ascii="Verdana" w:hAnsi="Verdana"/>
              </w:rPr>
              <w:t xml:space="preserve"> 156</w:t>
            </w:r>
            <w:r w:rsidR="00217423">
              <w:rPr>
                <w:rFonts w:ascii="Verdana" w:hAnsi="Verdana"/>
              </w:rPr>
              <w:t>°</w:t>
            </w:r>
            <w:r>
              <w:rPr>
                <w:rFonts w:ascii="Verdana" w:hAnsi="Verdana"/>
              </w:rPr>
              <w:t xml:space="preserve"> </w:t>
            </w:r>
          </w:p>
          <w:p w:rsidR="00876F37" w:rsidRDefault="00876F37" w:rsidP="00876F37">
            <w:pPr>
              <w:jc w:val="center"/>
              <w:rPr>
                <w:rFonts w:ascii="Verdana" w:hAnsi="Verdana"/>
              </w:rPr>
            </w:pPr>
          </w:p>
          <w:p w:rsidR="00070F96" w:rsidRPr="007E2C9C" w:rsidRDefault="00876F37" w:rsidP="00876F37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B60ECF">
              <w:rPr>
                <w:rFonts w:ascii="Verdana" w:hAnsi="Verdana"/>
              </w:rPr>
              <w:t xml:space="preserve"> -97</w:t>
            </w:r>
            <w:r w:rsidR="00217423">
              <w:rPr>
                <w:rFonts w:ascii="Verdana" w:hAnsi="Verdana"/>
              </w:rPr>
              <w:t>°</w:t>
            </w:r>
          </w:p>
        </w:tc>
        <w:tc>
          <w:tcPr>
            <w:tcW w:w="2819" w:type="dxa"/>
            <w:tcBorders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  <w:r w:rsidRPr="007E2C9C">
              <w:rPr>
                <w:rFonts w:ascii="Verdana" w:hAnsi="Verdana"/>
              </w:rPr>
              <w:t>8.74</w:t>
            </w:r>
          </w:p>
        </w:tc>
        <w:tc>
          <w:tcPr>
            <w:tcW w:w="2983" w:type="dxa"/>
            <w:vMerge/>
            <w:tcBorders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86" w:type="dxa"/>
            <w:vMerge/>
            <w:tcBorders>
              <w:bottom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3345" w:type="dxa"/>
            <w:vMerge/>
            <w:tcBorders>
              <w:bottom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105" w:type="dxa"/>
            <w:vMerge/>
            <w:tcBorders>
              <w:bottom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811" w:type="dxa"/>
            <w:vMerge/>
            <w:tcBorders>
              <w:bottom w:val="single" w:sz="24" w:space="0" w:color="auto"/>
            </w:tcBorders>
            <w:vAlign w:val="center"/>
          </w:tcPr>
          <w:p w:rsidR="00070F96" w:rsidRPr="007E2C9C" w:rsidRDefault="00070F96" w:rsidP="007E2C9C">
            <w:pPr>
              <w:jc w:val="center"/>
              <w:rPr>
                <w:rFonts w:ascii="Verdana" w:hAnsi="Verdana"/>
              </w:rPr>
            </w:pPr>
          </w:p>
        </w:tc>
      </w:tr>
    </w:tbl>
    <w:p w:rsidR="00305942" w:rsidRPr="007E2C9C" w:rsidRDefault="00305942">
      <w:pPr>
        <w:rPr>
          <w:rFonts w:ascii="Verdana" w:hAnsi="Verdana"/>
        </w:rPr>
      </w:pPr>
    </w:p>
    <w:p w:rsidR="00607949" w:rsidRPr="007E2C9C" w:rsidRDefault="00607949">
      <w:pPr>
        <w:rPr>
          <w:rFonts w:ascii="Verdana" w:hAnsi="Verdana"/>
        </w:rPr>
      </w:pPr>
    </w:p>
    <w:sectPr w:rsidR="00607949" w:rsidRPr="007E2C9C" w:rsidSect="007E2C9C">
      <w:pgSz w:w="31678" w:h="31678" w:code="8"/>
      <w:pgMar w:top="1440" w:right="1797" w:bottom="1440" w:left="179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070F96"/>
    <w:rsid w:val="000B7D75"/>
    <w:rsid w:val="00126DE0"/>
    <w:rsid w:val="0015074B"/>
    <w:rsid w:val="00217423"/>
    <w:rsid w:val="0029639D"/>
    <w:rsid w:val="00305942"/>
    <w:rsid w:val="00326F90"/>
    <w:rsid w:val="00384EFE"/>
    <w:rsid w:val="005007C8"/>
    <w:rsid w:val="005975E0"/>
    <w:rsid w:val="0060048C"/>
    <w:rsid w:val="00607949"/>
    <w:rsid w:val="007A4E4F"/>
    <w:rsid w:val="007E2C9C"/>
    <w:rsid w:val="00876F37"/>
    <w:rsid w:val="008958A3"/>
    <w:rsid w:val="00A3729C"/>
    <w:rsid w:val="00AA1D8D"/>
    <w:rsid w:val="00AB7FD4"/>
    <w:rsid w:val="00B47730"/>
    <w:rsid w:val="00B60ECF"/>
    <w:rsid w:val="00C56D19"/>
    <w:rsid w:val="00CB0664"/>
    <w:rsid w:val="00DD34BB"/>
    <w:rsid w:val="00F03217"/>
    <w:rsid w:val="00F26C0D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  <w15:docId w15:val="{C3450DCD-FCFA-4604-B975-D20A0A2E27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A2F7013-5188-4D15-B441-3CFCE1FFEB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235</TotalTime>
  <Pages>1</Pages>
  <Words>109</Words>
  <Characters>623</Characters>
  <Application>Microsoft Office Word</Application>
  <DocSecurity>0</DocSecurity>
  <Lines>5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731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Олег</cp:lastModifiedBy>
  <cp:revision>19</cp:revision>
  <dcterms:created xsi:type="dcterms:W3CDTF">2013-12-23T23:15:00Z</dcterms:created>
  <dcterms:modified xsi:type="dcterms:W3CDTF">2022-08-27T18:16:00Z</dcterms:modified>
  <cp:category/>
</cp:coreProperties>
</file>