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359C" w:rsidRPr="00AE7F6E" w:rsidRDefault="00906E73">
      <w:pPr>
        <w:pStyle w:val="aa"/>
        <w:rPr>
          <w:rFonts w:ascii="Verdana" w:hAnsi="Verdana"/>
        </w:rPr>
      </w:pPr>
      <w:r>
        <w:rPr>
          <w:rFonts w:ascii="Verdana" w:hAnsi="Verdana"/>
        </w:rPr>
        <w:t xml:space="preserve">2_aminoethanol </w:t>
      </w:r>
      <w:r w:rsidR="00A07D20" w:rsidRPr="00AE7F6E">
        <w:rPr>
          <w:rFonts w:ascii="Verdana" w:hAnsi="Verdana"/>
        </w:rPr>
        <w:t>Ionisation potentials</w:t>
      </w:r>
    </w:p>
    <w:tbl>
      <w:tblPr>
        <w:tblStyle w:val="aff0"/>
        <w:tblW w:w="31124" w:type="dxa"/>
        <w:tblInd w:w="-1409" w:type="dxa"/>
        <w:tblLayout w:type="fixed"/>
        <w:tblLook w:val="04A0" w:firstRow="1" w:lastRow="0" w:firstColumn="1" w:lastColumn="0" w:noHBand="0" w:noVBand="1"/>
      </w:tblPr>
      <w:tblGrid>
        <w:gridCol w:w="1375"/>
        <w:gridCol w:w="6606"/>
        <w:gridCol w:w="1900"/>
        <w:gridCol w:w="1417"/>
        <w:gridCol w:w="1134"/>
        <w:gridCol w:w="1134"/>
        <w:gridCol w:w="1423"/>
        <w:gridCol w:w="1837"/>
        <w:gridCol w:w="1654"/>
        <w:gridCol w:w="5576"/>
        <w:gridCol w:w="1701"/>
        <w:gridCol w:w="1275"/>
        <w:gridCol w:w="1134"/>
        <w:gridCol w:w="1418"/>
        <w:gridCol w:w="1540"/>
      </w:tblGrid>
      <w:tr w:rsidR="005A0B19" w:rsidRPr="00AE7F6E" w:rsidTr="006847A1">
        <w:trPr>
          <w:trHeight w:val="851"/>
        </w:trPr>
        <w:tc>
          <w:tcPr>
            <w:tcW w:w="1375" w:type="dxa"/>
            <w:vMerge w:val="restart"/>
            <w:vAlign w:val="center"/>
          </w:tcPr>
          <w:p w:rsidR="005A0B19" w:rsidRPr="00AE7F6E" w:rsidRDefault="005A0B19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Name</w:t>
            </w:r>
          </w:p>
        </w:tc>
        <w:tc>
          <w:tcPr>
            <w:tcW w:w="6606" w:type="dxa"/>
            <w:vMerge w:val="restart"/>
            <w:vAlign w:val="center"/>
          </w:tcPr>
          <w:p w:rsidR="005A0B19" w:rsidRPr="00AE7F6E" w:rsidRDefault="005A0B19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Image</w:t>
            </w:r>
          </w:p>
        </w:tc>
        <w:tc>
          <w:tcPr>
            <w:tcW w:w="1900" w:type="dxa"/>
            <w:vMerge w:val="restart"/>
            <w:vAlign w:val="center"/>
          </w:tcPr>
          <w:p w:rsidR="005A0B19" w:rsidRPr="00AE7F6E" w:rsidRDefault="005A0B19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 xml:space="preserve">Abs. energy, </w:t>
            </w:r>
            <w:proofErr w:type="spellStart"/>
            <w:r w:rsidRPr="00AE7F6E">
              <w:rPr>
                <w:rFonts w:ascii="Verdana" w:hAnsi="Verdana"/>
              </w:rPr>
              <w:t>hartree</w:t>
            </w:r>
            <w:proofErr w:type="spellEnd"/>
          </w:p>
        </w:tc>
        <w:tc>
          <w:tcPr>
            <w:tcW w:w="1417" w:type="dxa"/>
            <w:vMerge w:val="restart"/>
            <w:vAlign w:val="center"/>
          </w:tcPr>
          <w:p w:rsidR="005A0B19" w:rsidRPr="00AE7F6E" w:rsidRDefault="005A0B19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Rel. energy among neutrals, kJ/</w:t>
            </w:r>
            <w:proofErr w:type="spellStart"/>
            <w:r w:rsidRPr="00AE7F6E">
              <w:rPr>
                <w:rFonts w:ascii="Verdana" w:hAnsi="Verdana"/>
              </w:rPr>
              <w:t>mol</w:t>
            </w:r>
            <w:proofErr w:type="spellEnd"/>
          </w:p>
        </w:tc>
        <w:tc>
          <w:tcPr>
            <w:tcW w:w="3691" w:type="dxa"/>
            <w:gridSpan w:val="3"/>
            <w:tcBorders>
              <w:bottom w:val="single" w:sz="4" w:space="0" w:color="auto"/>
              <w:right w:val="single" w:sz="24" w:space="0" w:color="4F81BD" w:themeColor="accent1"/>
            </w:tcBorders>
            <w:vAlign w:val="center"/>
          </w:tcPr>
          <w:p w:rsidR="005A0B19" w:rsidRPr="00AE7F6E" w:rsidRDefault="005A0B19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Geometry</w:t>
            </w:r>
          </w:p>
        </w:tc>
        <w:tc>
          <w:tcPr>
            <w:tcW w:w="1837" w:type="dxa"/>
            <w:vMerge w:val="restart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5A0B19" w:rsidRPr="00AE7F6E" w:rsidRDefault="005A0B19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Ionization energy, eV</w:t>
            </w:r>
          </w:p>
        </w:tc>
        <w:tc>
          <w:tcPr>
            <w:tcW w:w="1654" w:type="dxa"/>
            <w:vMerge w:val="restart"/>
            <w:tcBorders>
              <w:left w:val="single" w:sz="24" w:space="0" w:color="4F81BD" w:themeColor="accent1"/>
            </w:tcBorders>
            <w:vAlign w:val="center"/>
          </w:tcPr>
          <w:p w:rsidR="005A0B19" w:rsidRPr="00AE7F6E" w:rsidRDefault="005A0B19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Name</w:t>
            </w:r>
          </w:p>
        </w:tc>
        <w:tc>
          <w:tcPr>
            <w:tcW w:w="5576" w:type="dxa"/>
            <w:vMerge w:val="restart"/>
            <w:vAlign w:val="center"/>
          </w:tcPr>
          <w:p w:rsidR="005A0B19" w:rsidRPr="00AE7F6E" w:rsidRDefault="005A0B19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Image</w:t>
            </w:r>
          </w:p>
        </w:tc>
        <w:tc>
          <w:tcPr>
            <w:tcW w:w="1701" w:type="dxa"/>
            <w:vMerge w:val="restart"/>
            <w:vAlign w:val="center"/>
          </w:tcPr>
          <w:p w:rsidR="005A0B19" w:rsidRPr="00AE7F6E" w:rsidRDefault="005A0B19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 xml:space="preserve">Abs. energy, </w:t>
            </w:r>
            <w:proofErr w:type="spellStart"/>
            <w:r w:rsidRPr="00AE7F6E">
              <w:rPr>
                <w:rFonts w:ascii="Verdana" w:hAnsi="Verdana"/>
              </w:rPr>
              <w:t>hartree</w:t>
            </w:r>
            <w:proofErr w:type="spellEnd"/>
          </w:p>
        </w:tc>
        <w:tc>
          <w:tcPr>
            <w:tcW w:w="1275" w:type="dxa"/>
            <w:vMerge w:val="restart"/>
            <w:vAlign w:val="center"/>
          </w:tcPr>
          <w:p w:rsidR="005A0B19" w:rsidRPr="00AE7F6E" w:rsidRDefault="005A0B19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Rel. energy among ions, kJ/</w:t>
            </w:r>
            <w:proofErr w:type="spellStart"/>
            <w:r w:rsidRPr="00AE7F6E">
              <w:rPr>
                <w:rFonts w:ascii="Verdana" w:hAnsi="Verdana"/>
              </w:rPr>
              <w:t>mol</w:t>
            </w:r>
            <w:proofErr w:type="spellEnd"/>
          </w:p>
        </w:tc>
        <w:tc>
          <w:tcPr>
            <w:tcW w:w="4092" w:type="dxa"/>
            <w:gridSpan w:val="3"/>
            <w:vAlign w:val="center"/>
          </w:tcPr>
          <w:p w:rsidR="005A0B19" w:rsidRPr="00AE7F6E" w:rsidRDefault="005A0B19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Geometry</w:t>
            </w:r>
          </w:p>
        </w:tc>
      </w:tr>
      <w:tr w:rsidR="005A0B19" w:rsidRPr="00AE7F6E" w:rsidTr="006847A1">
        <w:trPr>
          <w:trHeight w:val="851"/>
        </w:trPr>
        <w:tc>
          <w:tcPr>
            <w:tcW w:w="1375" w:type="dxa"/>
            <w:vMerge/>
            <w:tcBorders>
              <w:bottom w:val="single" w:sz="24" w:space="0" w:color="auto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6606" w:type="dxa"/>
            <w:vMerge/>
            <w:tcBorders>
              <w:bottom w:val="single" w:sz="24" w:space="0" w:color="auto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00" w:type="dxa"/>
            <w:vMerge/>
            <w:tcBorders>
              <w:bottom w:val="single" w:sz="24" w:space="0" w:color="auto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417" w:type="dxa"/>
            <w:vMerge/>
            <w:tcBorders>
              <w:bottom w:val="single" w:sz="24" w:space="0" w:color="auto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134" w:type="dxa"/>
            <w:tcBorders>
              <w:bottom w:val="single" w:sz="24" w:space="0" w:color="auto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4-3-2-1</w:t>
            </w:r>
          </w:p>
        </w:tc>
        <w:tc>
          <w:tcPr>
            <w:tcW w:w="1134" w:type="dxa"/>
            <w:tcBorders>
              <w:bottom w:val="single" w:sz="24" w:space="0" w:color="auto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5-1-2-3</w:t>
            </w:r>
          </w:p>
        </w:tc>
        <w:tc>
          <w:tcPr>
            <w:tcW w:w="1423" w:type="dxa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11-4-3-2</w:t>
            </w:r>
          </w:p>
        </w:tc>
        <w:tc>
          <w:tcPr>
            <w:tcW w:w="1837" w:type="dxa"/>
            <w:vMerge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654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5576" w:type="dxa"/>
            <w:vMerge/>
            <w:tcBorders>
              <w:bottom w:val="single" w:sz="24" w:space="0" w:color="auto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701" w:type="dxa"/>
            <w:vMerge/>
            <w:tcBorders>
              <w:bottom w:val="single" w:sz="24" w:space="0" w:color="auto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275" w:type="dxa"/>
            <w:vMerge/>
            <w:tcBorders>
              <w:bottom w:val="single" w:sz="24" w:space="0" w:color="auto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134" w:type="dxa"/>
            <w:tcBorders>
              <w:bottom w:val="single" w:sz="24" w:space="0" w:color="auto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4-3-2-1</w:t>
            </w:r>
          </w:p>
        </w:tc>
        <w:tc>
          <w:tcPr>
            <w:tcW w:w="1418" w:type="dxa"/>
            <w:tcBorders>
              <w:bottom w:val="single" w:sz="24" w:space="0" w:color="auto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5-1-2-3</w:t>
            </w:r>
          </w:p>
        </w:tc>
        <w:tc>
          <w:tcPr>
            <w:tcW w:w="1540" w:type="dxa"/>
            <w:tcBorders>
              <w:bottom w:val="single" w:sz="24" w:space="0" w:color="auto"/>
            </w:tcBorders>
            <w:vAlign w:val="center"/>
          </w:tcPr>
          <w:p w:rsidR="005A0B19" w:rsidRPr="00AE7F6E" w:rsidRDefault="005A0B19" w:rsidP="005A0B19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11-4-3-2</w:t>
            </w:r>
          </w:p>
        </w:tc>
      </w:tr>
      <w:tr w:rsidR="00FA21B4" w:rsidRPr="00AE7F6E" w:rsidTr="006847A1">
        <w:trPr>
          <w:trHeight w:val="1238"/>
        </w:trPr>
        <w:tc>
          <w:tcPr>
            <w:tcW w:w="1375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Neutral</w:t>
            </w:r>
            <w:r w:rsidR="00DE3DB4">
              <w:rPr>
                <w:rFonts w:ascii="Verdana" w:hAnsi="Verdana"/>
              </w:rPr>
              <w:t xml:space="preserve"> 1</w:t>
            </w:r>
          </w:p>
        </w:tc>
        <w:tc>
          <w:tcPr>
            <w:tcW w:w="6606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692971" cy="1782676"/>
                  <wp:effectExtent l="0" t="0" r="3175" b="825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neutral 1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20154" cy="17957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0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-210.03764</w:t>
            </w:r>
          </w:p>
        </w:tc>
        <w:tc>
          <w:tcPr>
            <w:tcW w:w="1417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5.4</w:t>
            </w:r>
          </w:p>
        </w:tc>
        <w:tc>
          <w:tcPr>
            <w:tcW w:w="3691" w:type="dxa"/>
            <w:gridSpan w:val="3"/>
            <w:tcBorders>
              <w:top w:val="single" w:sz="24" w:space="0" w:color="auto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-65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59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166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837" w:type="dxa"/>
            <w:tcBorders>
              <w:top w:val="single" w:sz="24" w:space="0" w:color="auto"/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8.79</w:t>
            </w:r>
          </w:p>
        </w:tc>
        <w:tc>
          <w:tcPr>
            <w:tcW w:w="1654" w:type="dxa"/>
            <w:tcBorders>
              <w:top w:val="single" w:sz="24" w:space="0" w:color="auto"/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Ion</w:t>
            </w:r>
            <w:r w:rsidR="00DE3DB4">
              <w:rPr>
                <w:rFonts w:ascii="Verdana" w:hAnsi="Verdana"/>
              </w:rPr>
              <w:t xml:space="preserve"> 1</w:t>
            </w:r>
          </w:p>
        </w:tc>
        <w:tc>
          <w:tcPr>
            <w:tcW w:w="5576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830485" cy="1849057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on 1.p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3611" cy="18553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-209.714585</w:t>
            </w:r>
          </w:p>
        </w:tc>
        <w:tc>
          <w:tcPr>
            <w:tcW w:w="1275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0.0</w:t>
            </w:r>
          </w:p>
        </w:tc>
        <w:tc>
          <w:tcPr>
            <w:tcW w:w="4092" w:type="dxa"/>
            <w:gridSpan w:val="3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-30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27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-159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</w:tr>
      <w:tr w:rsidR="00FA21B4" w:rsidRPr="00AE7F6E" w:rsidTr="006847A1">
        <w:trPr>
          <w:trHeight w:val="1238"/>
        </w:trPr>
        <w:tc>
          <w:tcPr>
            <w:tcW w:w="1375" w:type="dxa"/>
            <w:tcBorders>
              <w:top w:val="single" w:sz="24" w:space="0" w:color="auto"/>
            </w:tcBorders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Neutral</w:t>
            </w:r>
            <w:r w:rsidR="00DE3DB4">
              <w:rPr>
                <w:rFonts w:ascii="Verdana" w:hAnsi="Verdana"/>
              </w:rPr>
              <w:t xml:space="preserve"> 2</w:t>
            </w:r>
          </w:p>
        </w:tc>
        <w:tc>
          <w:tcPr>
            <w:tcW w:w="6606" w:type="dxa"/>
            <w:tcBorders>
              <w:top w:val="single" w:sz="24" w:space="0" w:color="auto"/>
            </w:tcBorders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542496" cy="1710038"/>
                  <wp:effectExtent l="0" t="0" r="1270" b="508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neutral 2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3082" cy="17248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0" w:type="dxa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-210.037219</w:t>
            </w:r>
          </w:p>
        </w:tc>
        <w:tc>
          <w:tcPr>
            <w:tcW w:w="1417" w:type="dxa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6.51</w:t>
            </w:r>
          </w:p>
        </w:tc>
        <w:tc>
          <w:tcPr>
            <w:tcW w:w="3691" w:type="dxa"/>
            <w:gridSpan w:val="3"/>
            <w:tcBorders>
              <w:top w:val="single" w:sz="24" w:space="0" w:color="auto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-60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-64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174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837" w:type="dxa"/>
            <w:tcBorders>
              <w:top w:val="single" w:sz="24" w:space="0" w:color="auto"/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8.81</w:t>
            </w:r>
          </w:p>
        </w:tc>
        <w:tc>
          <w:tcPr>
            <w:tcW w:w="1654" w:type="dxa"/>
            <w:vMerge w:val="restart"/>
            <w:tcBorders>
              <w:top w:val="single" w:sz="24" w:space="0" w:color="auto"/>
              <w:left w:val="single" w:sz="24" w:space="0" w:color="4F81BD" w:themeColor="accent1"/>
            </w:tcBorders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  <w:highlight w:val="yellow"/>
              </w:rPr>
            </w:pPr>
            <w:r>
              <w:rPr>
                <w:rFonts w:ascii="Verdana" w:hAnsi="Verdana"/>
              </w:rPr>
              <w:t>Ion</w:t>
            </w:r>
            <w:r w:rsidR="00DE3DB4">
              <w:rPr>
                <w:rFonts w:ascii="Verdana" w:hAnsi="Verdana"/>
              </w:rPr>
              <w:t xml:space="preserve"> 2</w:t>
            </w:r>
          </w:p>
        </w:tc>
        <w:tc>
          <w:tcPr>
            <w:tcW w:w="5576" w:type="dxa"/>
            <w:vMerge w:val="restart"/>
            <w:tcBorders>
              <w:top w:val="single" w:sz="24" w:space="0" w:color="auto"/>
            </w:tcBorders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  <w:highlight w:val="yellow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758388" cy="1814254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on 2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6098" cy="1822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  <w:r w:rsidRPr="00AE7F6E">
              <w:rPr>
                <w:rFonts w:ascii="Verdana" w:hAnsi="Verdana"/>
              </w:rPr>
              <w:t>-209.71361</w:t>
            </w:r>
          </w:p>
        </w:tc>
        <w:tc>
          <w:tcPr>
            <w:tcW w:w="1275" w:type="dxa"/>
            <w:vMerge w:val="restart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  <w:r w:rsidRPr="00AE7F6E">
              <w:rPr>
                <w:rFonts w:ascii="Verdana" w:hAnsi="Verdana"/>
              </w:rPr>
              <w:t>2.56</w:t>
            </w:r>
          </w:p>
        </w:tc>
        <w:tc>
          <w:tcPr>
            <w:tcW w:w="4092" w:type="dxa"/>
            <w:gridSpan w:val="3"/>
            <w:vMerge w:val="restart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64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88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92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</w:tr>
      <w:tr w:rsidR="00FA21B4" w:rsidRPr="00AE7F6E" w:rsidTr="006847A1">
        <w:trPr>
          <w:trHeight w:val="1280"/>
        </w:trPr>
        <w:tc>
          <w:tcPr>
            <w:tcW w:w="1375" w:type="dxa"/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Neutral</w:t>
            </w:r>
            <w:r w:rsidR="00DE3DB4">
              <w:rPr>
                <w:rFonts w:ascii="Verdana" w:hAnsi="Verdana"/>
              </w:rPr>
              <w:t xml:space="preserve"> 3</w:t>
            </w:r>
          </w:p>
        </w:tc>
        <w:tc>
          <w:tcPr>
            <w:tcW w:w="6606" w:type="dxa"/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615909" cy="1745476"/>
                  <wp:effectExtent l="0" t="0" r="3810" b="762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neutral 3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9492" cy="1756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0" w:type="dxa"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-210.036731</w:t>
            </w:r>
          </w:p>
        </w:tc>
        <w:tc>
          <w:tcPr>
            <w:tcW w:w="1417" w:type="dxa"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7.79</w:t>
            </w:r>
          </w:p>
        </w:tc>
        <w:tc>
          <w:tcPr>
            <w:tcW w:w="3691" w:type="dxa"/>
            <w:gridSpan w:val="3"/>
            <w:tcBorders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-62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54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-69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837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8.79</w:t>
            </w:r>
          </w:p>
        </w:tc>
        <w:tc>
          <w:tcPr>
            <w:tcW w:w="1654" w:type="dxa"/>
            <w:vMerge/>
            <w:tcBorders>
              <w:lef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5576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1701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1275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4092" w:type="dxa"/>
            <w:gridSpan w:val="3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</w:tr>
      <w:tr w:rsidR="00FA21B4" w:rsidRPr="00AE7F6E" w:rsidTr="006847A1">
        <w:trPr>
          <w:trHeight w:val="1238"/>
        </w:trPr>
        <w:tc>
          <w:tcPr>
            <w:tcW w:w="1375" w:type="dxa"/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Neutral</w:t>
            </w:r>
            <w:r w:rsidR="00DE3DB4">
              <w:rPr>
                <w:rFonts w:ascii="Verdana" w:hAnsi="Verdana"/>
              </w:rPr>
              <w:t xml:space="preserve"> 4</w:t>
            </w:r>
          </w:p>
        </w:tc>
        <w:tc>
          <w:tcPr>
            <w:tcW w:w="6606" w:type="dxa"/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723342" cy="1797336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neutral 4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1813" cy="1806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0" w:type="dxa"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-210.036602</w:t>
            </w:r>
          </w:p>
        </w:tc>
        <w:tc>
          <w:tcPr>
            <w:tcW w:w="1417" w:type="dxa"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8.13</w:t>
            </w:r>
          </w:p>
        </w:tc>
        <w:tc>
          <w:tcPr>
            <w:tcW w:w="3691" w:type="dxa"/>
            <w:gridSpan w:val="3"/>
            <w:tcBorders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-57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-68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-68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837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8.79</w:t>
            </w:r>
          </w:p>
        </w:tc>
        <w:tc>
          <w:tcPr>
            <w:tcW w:w="1654" w:type="dxa"/>
            <w:vMerge/>
            <w:tcBorders>
              <w:lef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5576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1701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1275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4092" w:type="dxa"/>
            <w:gridSpan w:val="3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</w:tr>
      <w:tr w:rsidR="00FA21B4" w:rsidRPr="00AE7F6E" w:rsidTr="006847A1">
        <w:trPr>
          <w:trHeight w:val="1280"/>
        </w:trPr>
        <w:tc>
          <w:tcPr>
            <w:tcW w:w="1375" w:type="dxa"/>
            <w:tcBorders>
              <w:bottom w:val="single" w:sz="24" w:space="0" w:color="auto"/>
            </w:tcBorders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Neutral</w:t>
            </w:r>
            <w:r w:rsidR="00DE3DB4">
              <w:rPr>
                <w:rFonts w:ascii="Verdana" w:hAnsi="Verdana"/>
              </w:rPr>
              <w:t xml:space="preserve"> 5</w:t>
            </w:r>
          </w:p>
        </w:tc>
        <w:tc>
          <w:tcPr>
            <w:tcW w:w="6606" w:type="dxa"/>
            <w:tcBorders>
              <w:bottom w:val="single" w:sz="24" w:space="0" w:color="auto"/>
            </w:tcBorders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600641" cy="1738106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neutral 5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0180" cy="1752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0" w:type="dxa"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-210.033176</w:t>
            </w:r>
          </w:p>
        </w:tc>
        <w:tc>
          <w:tcPr>
            <w:tcW w:w="1417" w:type="dxa"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17.12</w:t>
            </w:r>
          </w:p>
        </w:tc>
        <w:tc>
          <w:tcPr>
            <w:tcW w:w="3691" w:type="dxa"/>
            <w:gridSpan w:val="3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73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79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-168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837" w:type="dxa"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8.7</w:t>
            </w:r>
          </w:p>
        </w:tc>
        <w:tc>
          <w:tcPr>
            <w:tcW w:w="1654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5576" w:type="dxa"/>
            <w:vMerge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701" w:type="dxa"/>
            <w:vMerge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275" w:type="dxa"/>
            <w:vMerge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4092" w:type="dxa"/>
            <w:gridSpan w:val="3"/>
            <w:vMerge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</w:tr>
      <w:tr w:rsidR="00FA21B4" w:rsidRPr="00AE7F6E" w:rsidTr="006847A1">
        <w:trPr>
          <w:trHeight w:val="1238"/>
        </w:trPr>
        <w:tc>
          <w:tcPr>
            <w:tcW w:w="1375" w:type="dxa"/>
            <w:tcBorders>
              <w:top w:val="single" w:sz="24" w:space="0" w:color="auto"/>
            </w:tcBorders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Neutral</w:t>
            </w:r>
            <w:r w:rsidR="00DE3DB4">
              <w:rPr>
                <w:rFonts w:ascii="Verdana" w:hAnsi="Verdana"/>
              </w:rPr>
              <w:t xml:space="preserve"> 6</w:t>
            </w:r>
          </w:p>
        </w:tc>
        <w:tc>
          <w:tcPr>
            <w:tcW w:w="6606" w:type="dxa"/>
            <w:tcBorders>
              <w:top w:val="single" w:sz="24" w:space="0" w:color="auto"/>
            </w:tcBorders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628390" cy="1751502"/>
                  <wp:effectExtent l="0" t="0" r="0" b="127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neutral 6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1445" cy="1767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0" w:type="dxa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-210.039697</w:t>
            </w:r>
          </w:p>
        </w:tc>
        <w:tc>
          <w:tcPr>
            <w:tcW w:w="1417" w:type="dxa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0.0</w:t>
            </w:r>
          </w:p>
        </w:tc>
        <w:tc>
          <w:tcPr>
            <w:tcW w:w="3691" w:type="dxa"/>
            <w:gridSpan w:val="3"/>
            <w:tcBorders>
              <w:top w:val="single" w:sz="24" w:space="0" w:color="auto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54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80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-40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837" w:type="dxa"/>
            <w:tcBorders>
              <w:top w:val="single" w:sz="24" w:space="0" w:color="auto"/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8.91</w:t>
            </w:r>
          </w:p>
        </w:tc>
        <w:tc>
          <w:tcPr>
            <w:tcW w:w="1654" w:type="dxa"/>
            <w:vMerge w:val="restart"/>
            <w:tcBorders>
              <w:top w:val="single" w:sz="24" w:space="0" w:color="auto"/>
              <w:left w:val="single" w:sz="24" w:space="0" w:color="4F81BD" w:themeColor="accent1"/>
            </w:tcBorders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Ion</w:t>
            </w:r>
            <w:r w:rsidR="00DE3DB4">
              <w:rPr>
                <w:rFonts w:ascii="Verdana" w:hAnsi="Verdana"/>
              </w:rPr>
              <w:t xml:space="preserve"> 3</w:t>
            </w:r>
          </w:p>
        </w:tc>
        <w:tc>
          <w:tcPr>
            <w:tcW w:w="5576" w:type="dxa"/>
            <w:vMerge w:val="restart"/>
            <w:tcBorders>
              <w:top w:val="single" w:sz="24" w:space="0" w:color="auto"/>
            </w:tcBorders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817813" cy="1842940"/>
                  <wp:effectExtent l="0" t="0" r="0" b="508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on 3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4688" cy="18510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-209.712363</w:t>
            </w:r>
          </w:p>
        </w:tc>
        <w:tc>
          <w:tcPr>
            <w:tcW w:w="1275" w:type="dxa"/>
            <w:vMerge w:val="restart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5.83</w:t>
            </w:r>
          </w:p>
        </w:tc>
        <w:tc>
          <w:tcPr>
            <w:tcW w:w="4092" w:type="dxa"/>
            <w:gridSpan w:val="3"/>
            <w:vMerge w:val="restart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72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89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-100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</w:tr>
      <w:tr w:rsidR="00FA21B4" w:rsidRPr="00AE7F6E" w:rsidTr="006847A1">
        <w:trPr>
          <w:trHeight w:val="1280"/>
        </w:trPr>
        <w:tc>
          <w:tcPr>
            <w:tcW w:w="1375" w:type="dxa"/>
            <w:tcBorders>
              <w:bottom w:val="single" w:sz="24" w:space="0" w:color="auto"/>
            </w:tcBorders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Neutral</w:t>
            </w:r>
            <w:r w:rsidR="00DE3DB4">
              <w:rPr>
                <w:rFonts w:ascii="Verdana" w:hAnsi="Verdana"/>
              </w:rPr>
              <w:t xml:space="preserve"> 7</w:t>
            </w:r>
          </w:p>
        </w:tc>
        <w:tc>
          <w:tcPr>
            <w:tcW w:w="6606" w:type="dxa"/>
            <w:tcBorders>
              <w:bottom w:val="single" w:sz="24" w:space="0" w:color="auto"/>
            </w:tcBorders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580570" cy="1728418"/>
                  <wp:effectExtent l="0" t="0" r="1270" b="571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neutral 7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3606" cy="1744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0" w:type="dxa"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-210.036108</w:t>
            </w:r>
          </w:p>
        </w:tc>
        <w:tc>
          <w:tcPr>
            <w:tcW w:w="1417" w:type="dxa"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9.42</w:t>
            </w:r>
          </w:p>
        </w:tc>
        <w:tc>
          <w:tcPr>
            <w:tcW w:w="3691" w:type="dxa"/>
            <w:gridSpan w:val="3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60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-65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-65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837" w:type="dxa"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8.81</w:t>
            </w:r>
          </w:p>
        </w:tc>
        <w:tc>
          <w:tcPr>
            <w:tcW w:w="1654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5576" w:type="dxa"/>
            <w:vMerge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1701" w:type="dxa"/>
            <w:vMerge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1275" w:type="dxa"/>
            <w:vMerge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4092" w:type="dxa"/>
            <w:gridSpan w:val="3"/>
            <w:vMerge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</w:tr>
      <w:tr w:rsidR="00FA21B4" w:rsidRPr="00AE7F6E" w:rsidTr="006847A1">
        <w:trPr>
          <w:trHeight w:val="1238"/>
        </w:trPr>
        <w:tc>
          <w:tcPr>
            <w:tcW w:w="1375" w:type="dxa"/>
            <w:tcBorders>
              <w:top w:val="single" w:sz="24" w:space="0" w:color="auto"/>
            </w:tcBorders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Neutral</w:t>
            </w:r>
            <w:r w:rsidR="00DE3DB4">
              <w:rPr>
                <w:rFonts w:ascii="Verdana" w:hAnsi="Verdana"/>
              </w:rPr>
              <w:t xml:space="preserve"> 8</w:t>
            </w:r>
          </w:p>
        </w:tc>
        <w:tc>
          <w:tcPr>
            <w:tcW w:w="6606" w:type="dxa"/>
            <w:tcBorders>
              <w:top w:val="single" w:sz="24" w:space="0" w:color="auto"/>
            </w:tcBorders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651305" cy="1762563"/>
                  <wp:effectExtent l="0" t="0" r="6350" b="952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neutral 8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335" cy="1800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0" w:type="dxa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-210.035473</w:t>
            </w:r>
          </w:p>
        </w:tc>
        <w:tc>
          <w:tcPr>
            <w:tcW w:w="1417" w:type="dxa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11.09</w:t>
            </w:r>
          </w:p>
        </w:tc>
        <w:tc>
          <w:tcPr>
            <w:tcW w:w="3691" w:type="dxa"/>
            <w:gridSpan w:val="3"/>
            <w:tcBorders>
              <w:top w:val="single" w:sz="24" w:space="0" w:color="auto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-180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75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-178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837" w:type="dxa"/>
            <w:tcBorders>
              <w:top w:val="single" w:sz="24" w:space="0" w:color="auto"/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8.79</w:t>
            </w:r>
          </w:p>
        </w:tc>
        <w:tc>
          <w:tcPr>
            <w:tcW w:w="1654" w:type="dxa"/>
            <w:vMerge w:val="restart"/>
            <w:tcBorders>
              <w:top w:val="single" w:sz="24" w:space="0" w:color="auto"/>
              <w:left w:val="single" w:sz="24" w:space="0" w:color="4F81BD" w:themeColor="accent1"/>
            </w:tcBorders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Ion</w:t>
            </w:r>
            <w:r w:rsidR="00DE3DB4">
              <w:rPr>
                <w:rFonts w:ascii="Verdana" w:hAnsi="Verdana"/>
              </w:rPr>
              <w:t xml:space="preserve"> 4</w:t>
            </w:r>
          </w:p>
        </w:tc>
        <w:tc>
          <w:tcPr>
            <w:tcW w:w="5576" w:type="dxa"/>
            <w:vMerge w:val="restart"/>
            <w:tcBorders>
              <w:top w:val="single" w:sz="24" w:space="0" w:color="auto"/>
            </w:tcBorders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690116" cy="1781298"/>
                  <wp:effectExtent l="0" t="0" r="5715" b="952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on 4.p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22721" cy="1797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Merge w:val="restart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-209.712299</w:t>
            </w:r>
          </w:p>
        </w:tc>
        <w:tc>
          <w:tcPr>
            <w:tcW w:w="1275" w:type="dxa"/>
            <w:vMerge w:val="restart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6.0</w:t>
            </w:r>
          </w:p>
        </w:tc>
        <w:tc>
          <w:tcPr>
            <w:tcW w:w="4092" w:type="dxa"/>
            <w:gridSpan w:val="3"/>
            <w:vMerge w:val="restart"/>
            <w:tcBorders>
              <w:top w:val="single" w:sz="24" w:space="0" w:color="auto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-173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86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-91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ind w:firstLine="720"/>
              <w:jc w:val="center"/>
              <w:rPr>
                <w:rFonts w:ascii="Verdana" w:hAnsi="Verdana"/>
              </w:rPr>
            </w:pPr>
          </w:p>
        </w:tc>
      </w:tr>
      <w:tr w:rsidR="00FA21B4" w:rsidRPr="00AE7F6E" w:rsidTr="006847A1">
        <w:trPr>
          <w:trHeight w:val="1238"/>
        </w:trPr>
        <w:tc>
          <w:tcPr>
            <w:tcW w:w="1375" w:type="dxa"/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Neutral</w:t>
            </w:r>
            <w:r w:rsidR="00DE3DB4">
              <w:rPr>
                <w:rFonts w:ascii="Verdana" w:hAnsi="Verdana"/>
              </w:rPr>
              <w:t xml:space="preserve"> 9</w:t>
            </w:r>
          </w:p>
        </w:tc>
        <w:tc>
          <w:tcPr>
            <w:tcW w:w="6606" w:type="dxa"/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051866" cy="1955923"/>
                  <wp:effectExtent l="0" t="0" r="6350" b="635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neutral 9.p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4530" cy="1981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0" w:type="dxa"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-210.035356</w:t>
            </w:r>
          </w:p>
        </w:tc>
        <w:tc>
          <w:tcPr>
            <w:tcW w:w="1417" w:type="dxa"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11.4</w:t>
            </w:r>
          </w:p>
        </w:tc>
        <w:tc>
          <w:tcPr>
            <w:tcW w:w="3691" w:type="dxa"/>
            <w:gridSpan w:val="3"/>
            <w:tcBorders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180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-59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-180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837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8.79</w:t>
            </w:r>
          </w:p>
        </w:tc>
        <w:tc>
          <w:tcPr>
            <w:tcW w:w="1654" w:type="dxa"/>
            <w:vMerge/>
            <w:tcBorders>
              <w:lef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5576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1701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1275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4092" w:type="dxa"/>
            <w:gridSpan w:val="3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</w:tr>
      <w:tr w:rsidR="00FA21B4" w:rsidRPr="00AE7F6E" w:rsidTr="006847A1">
        <w:trPr>
          <w:trHeight w:val="1238"/>
        </w:trPr>
        <w:tc>
          <w:tcPr>
            <w:tcW w:w="1375" w:type="dxa"/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lastRenderedPageBreak/>
              <w:t>Neutral</w:t>
            </w:r>
            <w:r w:rsidR="00DE3DB4">
              <w:rPr>
                <w:rFonts w:ascii="Verdana" w:hAnsi="Verdana"/>
              </w:rPr>
              <w:t xml:space="preserve"> 10</w:t>
            </w:r>
          </w:p>
        </w:tc>
        <w:tc>
          <w:tcPr>
            <w:tcW w:w="6606" w:type="dxa"/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964215" cy="1913611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neutral 10.p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3517" cy="1927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0" w:type="dxa"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-210.035234</w:t>
            </w:r>
          </w:p>
        </w:tc>
        <w:tc>
          <w:tcPr>
            <w:tcW w:w="1417" w:type="dxa"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11.72</w:t>
            </w:r>
          </w:p>
        </w:tc>
        <w:tc>
          <w:tcPr>
            <w:tcW w:w="3691" w:type="dxa"/>
            <w:gridSpan w:val="3"/>
            <w:tcBorders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-177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-58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-63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837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8.79</w:t>
            </w:r>
          </w:p>
        </w:tc>
        <w:tc>
          <w:tcPr>
            <w:tcW w:w="1654" w:type="dxa"/>
            <w:vMerge/>
            <w:tcBorders>
              <w:lef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5576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1701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1275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4092" w:type="dxa"/>
            <w:gridSpan w:val="3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</w:tr>
      <w:tr w:rsidR="00FA21B4" w:rsidRPr="00AE7F6E" w:rsidTr="006847A1">
        <w:trPr>
          <w:trHeight w:val="1238"/>
        </w:trPr>
        <w:tc>
          <w:tcPr>
            <w:tcW w:w="1375" w:type="dxa"/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Neutral</w:t>
            </w:r>
            <w:r w:rsidR="00DE3DB4">
              <w:rPr>
                <w:rFonts w:ascii="Verdana" w:hAnsi="Verdana"/>
              </w:rPr>
              <w:t xml:space="preserve"> 11</w:t>
            </w:r>
          </w:p>
        </w:tc>
        <w:tc>
          <w:tcPr>
            <w:tcW w:w="6606" w:type="dxa"/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925108" cy="1894734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neutral 11.pn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5167" cy="1909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0" w:type="dxa"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-210.035152</w:t>
            </w:r>
          </w:p>
        </w:tc>
        <w:tc>
          <w:tcPr>
            <w:tcW w:w="1417" w:type="dxa"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11.93</w:t>
            </w:r>
          </w:p>
        </w:tc>
        <w:tc>
          <w:tcPr>
            <w:tcW w:w="3691" w:type="dxa"/>
            <w:gridSpan w:val="3"/>
            <w:tcBorders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-178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72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-67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837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8.79</w:t>
            </w:r>
          </w:p>
        </w:tc>
        <w:tc>
          <w:tcPr>
            <w:tcW w:w="1654" w:type="dxa"/>
            <w:vMerge/>
            <w:tcBorders>
              <w:lef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5576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1701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1275" w:type="dxa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4092" w:type="dxa"/>
            <w:gridSpan w:val="3"/>
            <w:vMerge/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</w:tr>
      <w:tr w:rsidR="00FA21B4" w:rsidRPr="00AE7F6E" w:rsidTr="001469E7">
        <w:trPr>
          <w:trHeight w:val="1238"/>
        </w:trPr>
        <w:tc>
          <w:tcPr>
            <w:tcW w:w="1375" w:type="dxa"/>
            <w:tcBorders>
              <w:bottom w:val="single" w:sz="24" w:space="0" w:color="auto"/>
            </w:tcBorders>
            <w:vAlign w:val="center"/>
          </w:tcPr>
          <w:p w:rsidR="00324682" w:rsidRPr="00AE7F6E" w:rsidRDefault="00870DF7" w:rsidP="00FA21B4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Neutral</w:t>
            </w:r>
            <w:r w:rsidR="00DE3DB4">
              <w:rPr>
                <w:rFonts w:ascii="Verdana" w:hAnsi="Verdana"/>
              </w:rPr>
              <w:t xml:space="preserve"> 12</w:t>
            </w:r>
          </w:p>
        </w:tc>
        <w:tc>
          <w:tcPr>
            <w:tcW w:w="6606" w:type="dxa"/>
            <w:tcBorders>
              <w:bottom w:val="single" w:sz="24" w:space="0" w:color="auto"/>
            </w:tcBorders>
            <w:vAlign w:val="center"/>
          </w:tcPr>
          <w:p w:rsidR="00324682" w:rsidRPr="00AE7F6E" w:rsidRDefault="00FA21B4" w:rsidP="00FA21B4">
            <w:pPr>
              <w:jc w:val="center"/>
              <w:rPr>
                <w:rFonts w:ascii="Verdana" w:hAnsi="Verdana"/>
              </w:rPr>
            </w:pPr>
            <w:bookmarkStart w:id="0" w:name="_GoBack"/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984213" cy="1923265"/>
                  <wp:effectExtent l="0" t="0" r="0" b="127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neutral 12.pn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1608" cy="1936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1900" w:type="dxa"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-210.035076</w:t>
            </w:r>
          </w:p>
        </w:tc>
        <w:tc>
          <w:tcPr>
            <w:tcW w:w="1417" w:type="dxa"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12.13</w:t>
            </w:r>
          </w:p>
        </w:tc>
        <w:tc>
          <w:tcPr>
            <w:tcW w:w="3691" w:type="dxa"/>
            <w:gridSpan w:val="3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tabs>
                <w:tab w:val="left" w:pos="1068"/>
                <w:tab w:val="left" w:pos="2028"/>
              </w:tabs>
              <w:ind w:left="108"/>
              <w:jc w:val="center"/>
              <w:rPr>
                <w:rFonts w:ascii="Verdana" w:eastAsia="Times New Roman" w:hAnsi="Verdana" w:cs="Calibri"/>
                <w:color w:val="000000"/>
                <w:lang w:val="ru-RU" w:eastAsia="ru-RU"/>
              </w:rPr>
            </w:pP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>-177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169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  <w:r w:rsidRPr="00AE7F6E">
              <w:rPr>
                <w:rFonts w:ascii="Verdana" w:eastAsia="Times New Roman" w:hAnsi="Verdana" w:cs="Calibri"/>
                <w:color w:val="000000"/>
                <w:lang w:val="ru-RU" w:eastAsia="ru-RU"/>
              </w:rPr>
              <w:tab/>
              <w:t>-64</w:t>
            </w:r>
            <w:r w:rsidR="009E2B94">
              <w:rPr>
                <w:rFonts w:ascii="Verdana" w:eastAsia="Times New Roman" w:hAnsi="Verdana" w:cs="Calibri"/>
                <w:color w:val="000000"/>
                <w:lang w:val="ru-RU" w:eastAsia="ru-RU"/>
              </w:rPr>
              <w:t>°</w:t>
            </w:r>
          </w:p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837" w:type="dxa"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</w:rPr>
            </w:pPr>
            <w:r w:rsidRPr="00AE7F6E">
              <w:rPr>
                <w:rFonts w:ascii="Verdana" w:hAnsi="Verdana"/>
              </w:rPr>
              <w:t>8.78</w:t>
            </w:r>
          </w:p>
        </w:tc>
        <w:tc>
          <w:tcPr>
            <w:tcW w:w="1654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5576" w:type="dxa"/>
            <w:vMerge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1701" w:type="dxa"/>
            <w:vMerge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1275" w:type="dxa"/>
            <w:vMerge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  <w:tc>
          <w:tcPr>
            <w:tcW w:w="4092" w:type="dxa"/>
            <w:gridSpan w:val="3"/>
            <w:vMerge/>
            <w:tcBorders>
              <w:bottom w:val="single" w:sz="24" w:space="0" w:color="auto"/>
            </w:tcBorders>
            <w:vAlign w:val="center"/>
          </w:tcPr>
          <w:p w:rsidR="00324682" w:rsidRPr="00AE7F6E" w:rsidRDefault="00324682" w:rsidP="00FA21B4">
            <w:pPr>
              <w:jc w:val="center"/>
              <w:rPr>
                <w:rFonts w:ascii="Verdana" w:hAnsi="Verdana"/>
                <w:highlight w:val="yellow"/>
              </w:rPr>
            </w:pPr>
          </w:p>
        </w:tc>
      </w:tr>
    </w:tbl>
    <w:p w:rsidR="0091359C" w:rsidRPr="00AE7F6E" w:rsidRDefault="0091359C">
      <w:pPr>
        <w:rPr>
          <w:rFonts w:ascii="Verdana" w:hAnsi="Verdana"/>
        </w:rPr>
      </w:pPr>
    </w:p>
    <w:p w:rsidR="00A07D20" w:rsidRPr="00FA21B4" w:rsidRDefault="00A07D20">
      <w:pPr>
        <w:rPr>
          <w:rFonts w:ascii="Verdana" w:hAnsi="Verdana"/>
          <w:lang w:val="ru-RU"/>
        </w:rPr>
      </w:pPr>
    </w:p>
    <w:sectPr w:rsidR="00A07D20" w:rsidRPr="00FA21B4" w:rsidSect="00E606AF">
      <w:pgSz w:w="31678" w:h="31678" w:code="8"/>
      <w:pgMar w:top="1440" w:right="1797" w:bottom="1440" w:left="179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469E7"/>
    <w:rsid w:val="0015074B"/>
    <w:rsid w:val="0029639D"/>
    <w:rsid w:val="00324682"/>
    <w:rsid w:val="00326F90"/>
    <w:rsid w:val="004A18D9"/>
    <w:rsid w:val="00522287"/>
    <w:rsid w:val="005A0B19"/>
    <w:rsid w:val="00637D51"/>
    <w:rsid w:val="006847A1"/>
    <w:rsid w:val="006F724A"/>
    <w:rsid w:val="00870DF7"/>
    <w:rsid w:val="00906E73"/>
    <w:rsid w:val="0091359C"/>
    <w:rsid w:val="009628E6"/>
    <w:rsid w:val="009E2B94"/>
    <w:rsid w:val="00A07D20"/>
    <w:rsid w:val="00AA1D8D"/>
    <w:rsid w:val="00AD5F22"/>
    <w:rsid w:val="00AE7F6E"/>
    <w:rsid w:val="00B47730"/>
    <w:rsid w:val="00BF7D18"/>
    <w:rsid w:val="00CB0664"/>
    <w:rsid w:val="00DC1325"/>
    <w:rsid w:val="00DE3DB4"/>
    <w:rsid w:val="00E606AF"/>
    <w:rsid w:val="00FA1B32"/>
    <w:rsid w:val="00FA21B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  <w15:docId w15:val="{2CE0A99B-0B5D-409A-B54D-9BBB06190B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5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17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74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5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95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8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54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1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2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7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7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2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06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1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1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1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1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02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1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58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1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7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65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14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24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0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75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92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7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8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4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8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70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25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67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93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70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50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34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2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49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6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3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A2B0AD0-959F-4B20-B410-E0B1A3F570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278</TotalTime>
  <Pages>2</Pages>
  <Words>161</Words>
  <Characters>920</Characters>
  <Application>Microsoft Office Word</Application>
  <DocSecurity>0</DocSecurity>
  <Lines>7</Lines>
  <Paragraphs>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1079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Олег</cp:lastModifiedBy>
  <cp:revision>17</cp:revision>
  <dcterms:created xsi:type="dcterms:W3CDTF">2013-12-23T23:15:00Z</dcterms:created>
  <dcterms:modified xsi:type="dcterms:W3CDTF">2022-09-04T17:20:00Z</dcterms:modified>
  <cp:category/>
</cp:coreProperties>
</file>